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B6A4" w14:textId="2ADCED91" w:rsidR="004D2AEC" w:rsidRPr="00F74292" w:rsidRDefault="00824F7A" w:rsidP="00385913">
      <w:pPr>
        <w:pStyle w:val="Titolo1"/>
        <w:jc w:val="center"/>
        <w:rPr>
          <w:rFonts w:ascii="Arial" w:hAnsi="Arial" w:cs="Arial"/>
        </w:rPr>
      </w:pPr>
      <w:r w:rsidRPr="00F74292">
        <w:rPr>
          <w:rFonts w:ascii="Arial" w:hAnsi="Arial" w:cs="Arial"/>
        </w:rPr>
        <w:t>CRONOPROGRAMMA DELL’INTERVENTO</w:t>
      </w:r>
    </w:p>
    <w:p w14:paraId="2D2B234B" w14:textId="77777777" w:rsidR="00385913" w:rsidRPr="00F74292" w:rsidRDefault="00385913" w:rsidP="00385913">
      <w:pPr>
        <w:ind w:left="5387"/>
        <w:rPr>
          <w:rFonts w:ascii="Arial" w:hAnsi="Arial" w:cs="Arial"/>
        </w:rPr>
      </w:pPr>
    </w:p>
    <w:p w14:paraId="05BEA65E" w14:textId="77777777" w:rsidR="00824F7A" w:rsidRPr="00F74292" w:rsidRDefault="00824F7A" w:rsidP="00824F7A">
      <w:pPr>
        <w:spacing w:after="0"/>
        <w:ind w:left="4678"/>
        <w:rPr>
          <w:rFonts w:ascii="Arial" w:hAnsi="Arial" w:cs="Arial"/>
        </w:rPr>
      </w:pPr>
      <w:bookmarkStart w:id="0" w:name="_Hlk208077079"/>
      <w:r w:rsidRPr="00F74292">
        <w:rPr>
          <w:rFonts w:ascii="Arial" w:hAnsi="Arial" w:cs="Arial"/>
        </w:rPr>
        <w:t xml:space="preserve">Spett.le Agenzia </w:t>
      </w:r>
      <w:proofErr w:type="spellStart"/>
      <w:r w:rsidRPr="00F74292">
        <w:rPr>
          <w:rFonts w:ascii="Arial" w:hAnsi="Arial" w:cs="Arial"/>
        </w:rPr>
        <w:t>Laore</w:t>
      </w:r>
      <w:proofErr w:type="spellEnd"/>
      <w:r w:rsidRPr="00F74292">
        <w:rPr>
          <w:rFonts w:ascii="Arial" w:hAnsi="Arial" w:cs="Arial"/>
        </w:rPr>
        <w:t xml:space="preserve"> Sardegna</w:t>
      </w:r>
    </w:p>
    <w:p w14:paraId="7E012ACD" w14:textId="77777777" w:rsidR="00824F7A" w:rsidRPr="00F74292" w:rsidRDefault="00824F7A" w:rsidP="00824F7A">
      <w:pPr>
        <w:ind w:left="4678"/>
        <w:rPr>
          <w:rFonts w:ascii="Arial" w:hAnsi="Arial" w:cs="Arial"/>
        </w:rPr>
      </w:pPr>
      <w:r w:rsidRPr="00F74292">
        <w:rPr>
          <w:rFonts w:ascii="Arial" w:hAnsi="Arial" w:cs="Arial"/>
        </w:rPr>
        <w:t>PEC: protocollo.agenzia.laore@pec.it</w:t>
      </w:r>
    </w:p>
    <w:bookmarkEnd w:id="0"/>
    <w:p w14:paraId="164C1749" w14:textId="6081AB8C" w:rsidR="00AA4879" w:rsidRPr="00F74292" w:rsidRDefault="00AA4879" w:rsidP="00AA4879">
      <w:pPr>
        <w:rPr>
          <w:rFonts w:ascii="Arial" w:hAnsi="Arial" w:cs="Arial"/>
        </w:rPr>
      </w:pPr>
    </w:p>
    <w:p w14:paraId="002AF8CC" w14:textId="18B2D34F" w:rsidR="005C1F99" w:rsidRDefault="00824F7A" w:rsidP="005C1F99">
      <w:pPr>
        <w:spacing w:line="360" w:lineRule="auto"/>
        <w:jc w:val="center"/>
        <w:rPr>
          <w:rFonts w:ascii="Arial" w:hAnsi="Arial" w:cs="Arial"/>
        </w:rPr>
      </w:pPr>
      <w:r w:rsidRPr="00F74292">
        <w:rPr>
          <w:rFonts w:ascii="Arial" w:hAnsi="Arial" w:cs="Arial"/>
        </w:rPr>
        <w:t xml:space="preserve">Il sottoscritto ________________________________, in qualità di legale rappresentante </w:t>
      </w:r>
      <w:r w:rsidR="006D3F02" w:rsidRPr="006D3F02">
        <w:rPr>
          <w:rFonts w:ascii="Arial" w:hAnsi="Arial" w:cs="Arial"/>
        </w:rPr>
        <w:t xml:space="preserve">dell’azienda agricola denominata ____________________, CUAA </w:t>
      </w:r>
      <w:r w:rsidRPr="00F74292">
        <w:rPr>
          <w:rFonts w:ascii="Arial" w:hAnsi="Arial" w:cs="Arial"/>
        </w:rPr>
        <w:t xml:space="preserve">________beneficiaria del contributo concesso con </w:t>
      </w:r>
      <w:r w:rsidR="00AF1EEE">
        <w:rPr>
          <w:rFonts w:ascii="Arial" w:hAnsi="Arial" w:cs="Arial"/>
        </w:rPr>
        <w:t>determinazione</w:t>
      </w:r>
      <w:r w:rsidRPr="00F74292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r w:rsidR="00FF2558">
        <w:rPr>
          <w:rFonts w:ascii="Arial" w:hAnsi="Arial" w:cs="Arial"/>
        </w:rPr>
        <w:t xml:space="preserve"> - </w:t>
      </w:r>
      <w:r w:rsidR="00FF2558" w:rsidRPr="00FF2558">
        <w:rPr>
          <w:rFonts w:ascii="Arial" w:hAnsi="Arial" w:cs="Arial"/>
        </w:rPr>
        <w:t>CUP G79I24001820002</w:t>
      </w:r>
      <w:r w:rsidRPr="00F74292">
        <w:rPr>
          <w:rFonts w:ascii="Arial" w:hAnsi="Arial" w:cs="Arial"/>
        </w:rPr>
        <w:t>,</w:t>
      </w:r>
      <w:r w:rsidR="006B7986">
        <w:rPr>
          <w:rFonts w:ascii="Arial" w:hAnsi="Arial" w:cs="Arial"/>
        </w:rPr>
        <w:t xml:space="preserve"> </w:t>
      </w:r>
      <w:r w:rsidR="005C1F99" w:rsidRPr="005C1F99">
        <w:rPr>
          <w:rFonts w:ascii="Arial" w:hAnsi="Arial" w:cs="Arial"/>
          <w:b/>
          <w:bCs/>
        </w:rPr>
        <w:t>COMUNICA</w:t>
      </w:r>
    </w:p>
    <w:p w14:paraId="00260990" w14:textId="723541D2" w:rsidR="00AA4879" w:rsidRPr="00F74292" w:rsidRDefault="006B7986" w:rsidP="0045712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 cronoprogramma dell’intervento</w:t>
      </w:r>
      <w:r w:rsidR="00131D81">
        <w:rPr>
          <w:rFonts w:ascii="Arial" w:hAnsi="Arial" w:cs="Arial"/>
        </w:rPr>
        <w:t xml:space="preserve"> aggiornato al _____________</w:t>
      </w:r>
      <w:r>
        <w:rPr>
          <w:rFonts w:ascii="Arial" w:hAnsi="Arial" w:cs="Arial"/>
        </w:rPr>
        <w:t xml:space="preserve">. </w:t>
      </w:r>
    </w:p>
    <w:p w14:paraId="424499C0" w14:textId="0456A477" w:rsidR="00077CB8" w:rsidRPr="00F74292" w:rsidRDefault="00077CB8" w:rsidP="00E807E6">
      <w:pPr>
        <w:spacing w:line="240" w:lineRule="auto"/>
        <w:jc w:val="both"/>
        <w:rPr>
          <w:rFonts w:ascii="Arial" w:hAnsi="Arial" w:cs="Arial"/>
        </w:rPr>
      </w:pPr>
      <w:bookmarkStart w:id="1" w:name="_Hlk208135565"/>
      <w:r w:rsidRPr="00F74292">
        <w:rPr>
          <w:rFonts w:ascii="Arial" w:hAnsi="Arial" w:cs="Arial"/>
        </w:rPr>
        <w:t>Titolo intervento: ______</w:t>
      </w:r>
      <w:r w:rsidR="0030026A" w:rsidRPr="00F74292">
        <w:rPr>
          <w:rFonts w:ascii="Arial" w:hAnsi="Arial" w:cs="Arial"/>
        </w:rPr>
        <w:t>_______________________________</w:t>
      </w:r>
      <w:r w:rsidRPr="00F74292">
        <w:rPr>
          <w:rFonts w:ascii="Arial" w:hAnsi="Arial" w:cs="Arial"/>
        </w:rPr>
        <w:t>______________</w:t>
      </w:r>
    </w:p>
    <w:p w14:paraId="4F1BDFBC" w14:textId="7370406B" w:rsidR="00E807E6" w:rsidRPr="00F74292" w:rsidRDefault="00E807E6" w:rsidP="00E807E6">
      <w:pPr>
        <w:spacing w:line="240" w:lineRule="auto"/>
        <w:jc w:val="both"/>
        <w:rPr>
          <w:rFonts w:ascii="Arial" w:hAnsi="Arial" w:cs="Arial"/>
        </w:rPr>
      </w:pPr>
      <w:r w:rsidRPr="00F74292">
        <w:rPr>
          <w:rFonts w:ascii="Arial" w:hAnsi="Arial" w:cs="Arial"/>
        </w:rPr>
        <w:t>Luogo di realizzazione dell’intervento: _______________________________________</w:t>
      </w:r>
    </w:p>
    <w:bookmarkEnd w:id="1"/>
    <w:p w14:paraId="34718C51" w14:textId="054383D2" w:rsidR="004D2AEC" w:rsidRPr="00F74292" w:rsidRDefault="0030026A" w:rsidP="00B34820">
      <w:pPr>
        <w:spacing w:before="240"/>
        <w:jc w:val="center"/>
        <w:rPr>
          <w:rFonts w:ascii="Arial" w:hAnsi="Arial" w:cs="Arial"/>
          <w:b/>
          <w:bCs/>
        </w:rPr>
      </w:pPr>
      <w:r w:rsidRPr="00F74292">
        <w:rPr>
          <w:rFonts w:ascii="Arial" w:hAnsi="Arial" w:cs="Arial"/>
          <w:b/>
          <w:bCs/>
        </w:rPr>
        <w:t>CRONOPROGRAMMA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1762"/>
        <w:gridCol w:w="1935"/>
        <w:gridCol w:w="2995"/>
      </w:tblGrid>
      <w:tr w:rsidR="00306CE4" w:rsidRPr="009010DD" w14:paraId="54D10B2A" w14:textId="77777777" w:rsidTr="00306CE4">
        <w:trPr>
          <w:trHeight w:val="493"/>
          <w:jc w:val="center"/>
        </w:trPr>
        <w:tc>
          <w:tcPr>
            <w:tcW w:w="2517" w:type="dxa"/>
            <w:shd w:val="clear" w:color="auto" w:fill="D9D9D9" w:themeFill="background1" w:themeFillShade="D9"/>
            <w:vAlign w:val="center"/>
          </w:tcPr>
          <w:p w14:paraId="2777378A" w14:textId="77777777" w:rsidR="00306CE4" w:rsidRPr="009010DD" w:rsidRDefault="00306CE4" w:rsidP="009B6131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010DD">
              <w:rPr>
                <w:rFonts w:ascii="Arial" w:hAnsi="Arial" w:cs="Arial"/>
                <w:b/>
                <w:bCs/>
                <w:i/>
                <w:iCs/>
              </w:rPr>
              <w:t>Fase/Attività</w:t>
            </w:r>
          </w:p>
        </w:tc>
        <w:tc>
          <w:tcPr>
            <w:tcW w:w="1762" w:type="dxa"/>
            <w:shd w:val="clear" w:color="auto" w:fill="D9D9D9" w:themeFill="background1" w:themeFillShade="D9"/>
            <w:vAlign w:val="center"/>
          </w:tcPr>
          <w:p w14:paraId="239A6899" w14:textId="77777777" w:rsidR="00306CE4" w:rsidRPr="009010DD" w:rsidRDefault="00306CE4" w:rsidP="009B6131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010DD">
              <w:rPr>
                <w:rFonts w:ascii="Arial" w:hAnsi="Arial" w:cs="Arial"/>
                <w:b/>
                <w:bCs/>
                <w:i/>
                <w:iCs/>
              </w:rPr>
              <w:t>Data prevista</w:t>
            </w: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14:paraId="75AB89A6" w14:textId="77777777" w:rsidR="00306CE4" w:rsidRPr="009010DD" w:rsidRDefault="00306CE4" w:rsidP="009B6131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010DD">
              <w:rPr>
                <w:rFonts w:ascii="Arial" w:hAnsi="Arial" w:cs="Arial"/>
                <w:b/>
                <w:bCs/>
                <w:i/>
                <w:iCs/>
              </w:rPr>
              <w:t xml:space="preserve">Costo previsto </w:t>
            </w:r>
          </w:p>
        </w:tc>
        <w:tc>
          <w:tcPr>
            <w:tcW w:w="2995" w:type="dxa"/>
            <w:shd w:val="clear" w:color="auto" w:fill="D9D9D9" w:themeFill="background1" w:themeFillShade="D9"/>
            <w:vAlign w:val="center"/>
          </w:tcPr>
          <w:p w14:paraId="50CC9DDD" w14:textId="77777777" w:rsidR="00306CE4" w:rsidRPr="009010DD" w:rsidRDefault="00306CE4" w:rsidP="009B6131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010DD">
              <w:rPr>
                <w:rFonts w:ascii="Arial" w:hAnsi="Arial" w:cs="Arial"/>
                <w:b/>
                <w:bCs/>
                <w:i/>
                <w:iCs/>
              </w:rPr>
              <w:t xml:space="preserve">Note </w:t>
            </w:r>
          </w:p>
        </w:tc>
      </w:tr>
      <w:tr w:rsidR="00306CE4" w:rsidRPr="00B938F3" w14:paraId="173DCEEF" w14:textId="77777777" w:rsidTr="00306CE4">
        <w:trPr>
          <w:jc w:val="center"/>
        </w:trPr>
        <w:tc>
          <w:tcPr>
            <w:tcW w:w="2517" w:type="dxa"/>
            <w:vAlign w:val="center"/>
          </w:tcPr>
          <w:p w14:paraId="72A628F7" w14:textId="2172BE58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center"/>
          </w:tcPr>
          <w:p w14:paraId="6B7E7C58" w14:textId="1F267567" w:rsidR="00306CE4" w:rsidRPr="00B938F3" w:rsidRDefault="00306CE4" w:rsidP="009B61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5" w:type="dxa"/>
            <w:vAlign w:val="center"/>
          </w:tcPr>
          <w:p w14:paraId="6E753C78" w14:textId="132C2224" w:rsidR="00306CE4" w:rsidRPr="00B938F3" w:rsidRDefault="00306CE4" w:rsidP="009B61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14:paraId="229DB537" w14:textId="77777777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CE4" w:rsidRPr="00B938F3" w14:paraId="28D967D8" w14:textId="77777777" w:rsidTr="00306CE4">
        <w:trPr>
          <w:trHeight w:val="383"/>
          <w:jc w:val="center"/>
        </w:trPr>
        <w:tc>
          <w:tcPr>
            <w:tcW w:w="2517" w:type="dxa"/>
            <w:vAlign w:val="center"/>
          </w:tcPr>
          <w:p w14:paraId="39385308" w14:textId="6B6EEEA6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center"/>
          </w:tcPr>
          <w:p w14:paraId="40D63A30" w14:textId="0BCA5015" w:rsidR="00306CE4" w:rsidRPr="00B938F3" w:rsidRDefault="00306CE4" w:rsidP="009B61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5" w:type="dxa"/>
            <w:vAlign w:val="center"/>
          </w:tcPr>
          <w:p w14:paraId="75832CEF" w14:textId="49FD0C36" w:rsidR="00306CE4" w:rsidRPr="00B938F3" w:rsidRDefault="00306CE4" w:rsidP="009B61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14:paraId="445FC370" w14:textId="77777777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CE4" w:rsidRPr="00B938F3" w14:paraId="066CED25" w14:textId="77777777" w:rsidTr="00306CE4">
        <w:trPr>
          <w:trHeight w:val="416"/>
          <w:jc w:val="center"/>
        </w:trPr>
        <w:tc>
          <w:tcPr>
            <w:tcW w:w="2517" w:type="dxa"/>
            <w:vAlign w:val="center"/>
          </w:tcPr>
          <w:p w14:paraId="3771A03D" w14:textId="6EC51021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center"/>
          </w:tcPr>
          <w:p w14:paraId="1D1D04AD" w14:textId="64821DFB" w:rsidR="00306CE4" w:rsidRPr="00B938F3" w:rsidRDefault="00306CE4" w:rsidP="009B61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5" w:type="dxa"/>
            <w:vAlign w:val="center"/>
          </w:tcPr>
          <w:p w14:paraId="7D492361" w14:textId="19C638EA" w:rsidR="00306CE4" w:rsidRPr="00B938F3" w:rsidRDefault="00306CE4" w:rsidP="009B61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14:paraId="79DF4BD4" w14:textId="77777777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CE4" w:rsidRPr="00B938F3" w14:paraId="610D34E7" w14:textId="77777777" w:rsidTr="00306CE4">
        <w:trPr>
          <w:trHeight w:val="416"/>
          <w:jc w:val="center"/>
        </w:trPr>
        <w:tc>
          <w:tcPr>
            <w:tcW w:w="2517" w:type="dxa"/>
            <w:vAlign w:val="center"/>
          </w:tcPr>
          <w:p w14:paraId="1BD251ED" w14:textId="654707D2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center"/>
          </w:tcPr>
          <w:p w14:paraId="6E9DAE63" w14:textId="7A17272E" w:rsidR="00306CE4" w:rsidRPr="00B938F3" w:rsidRDefault="00306CE4" w:rsidP="009B61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5" w:type="dxa"/>
            <w:vAlign w:val="center"/>
          </w:tcPr>
          <w:p w14:paraId="3237FC22" w14:textId="7F22EE26" w:rsidR="00306CE4" w:rsidRPr="00B938F3" w:rsidRDefault="00306CE4" w:rsidP="009B61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14:paraId="28D07B0C" w14:textId="1908BC0D" w:rsidR="00306CE4" w:rsidRPr="00B938F3" w:rsidRDefault="00306CE4" w:rsidP="009B613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CE4" w:rsidRPr="00B938F3" w14:paraId="78C4A48A" w14:textId="77777777" w:rsidTr="00306CE4">
        <w:trPr>
          <w:trHeight w:val="450"/>
          <w:jc w:val="center"/>
        </w:trPr>
        <w:tc>
          <w:tcPr>
            <w:tcW w:w="2517" w:type="dxa"/>
            <w:vAlign w:val="center"/>
          </w:tcPr>
          <w:p w14:paraId="52B36EF0" w14:textId="74F1EF4F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center"/>
          </w:tcPr>
          <w:p w14:paraId="48B3D20A" w14:textId="3D440148" w:rsidR="00306CE4" w:rsidRPr="00B938F3" w:rsidRDefault="00306CE4" w:rsidP="009B61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5" w:type="dxa"/>
            <w:vAlign w:val="center"/>
          </w:tcPr>
          <w:p w14:paraId="358DB634" w14:textId="7103E3B8" w:rsidR="00306CE4" w:rsidRPr="00B938F3" w:rsidRDefault="00306CE4" w:rsidP="009B61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14:paraId="1893CA4D" w14:textId="77777777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CE4" w:rsidRPr="00B938F3" w14:paraId="65686C96" w14:textId="77777777" w:rsidTr="00306CE4">
        <w:trPr>
          <w:trHeight w:val="399"/>
          <w:jc w:val="center"/>
        </w:trPr>
        <w:tc>
          <w:tcPr>
            <w:tcW w:w="2517" w:type="dxa"/>
            <w:vAlign w:val="center"/>
          </w:tcPr>
          <w:p w14:paraId="2AE947A8" w14:textId="6B874878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center"/>
          </w:tcPr>
          <w:p w14:paraId="526EC5E2" w14:textId="62EAFA0A" w:rsidR="00306CE4" w:rsidRPr="00B938F3" w:rsidRDefault="00306CE4" w:rsidP="009B61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5" w:type="dxa"/>
            <w:vAlign w:val="center"/>
          </w:tcPr>
          <w:p w14:paraId="7EAA3E5F" w14:textId="0076A6D5" w:rsidR="00306CE4" w:rsidRPr="00B938F3" w:rsidRDefault="00306CE4" w:rsidP="009B61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995" w:type="dxa"/>
            <w:vAlign w:val="center"/>
          </w:tcPr>
          <w:p w14:paraId="6427C975" w14:textId="77777777" w:rsidR="00306CE4" w:rsidRPr="00B938F3" w:rsidRDefault="00306CE4" w:rsidP="009B613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CE4" w:rsidRPr="00B938F3" w14:paraId="3AF50DD2" w14:textId="77777777" w:rsidTr="00306CE4">
        <w:trPr>
          <w:trHeight w:val="487"/>
          <w:jc w:val="center"/>
        </w:trPr>
        <w:tc>
          <w:tcPr>
            <w:tcW w:w="2517" w:type="dxa"/>
            <w:shd w:val="clear" w:color="auto" w:fill="D9D9D9" w:themeFill="background1" w:themeFillShade="D9"/>
            <w:vAlign w:val="center"/>
          </w:tcPr>
          <w:p w14:paraId="721AA396" w14:textId="77777777" w:rsidR="00306CE4" w:rsidRPr="00B938F3" w:rsidRDefault="00306CE4" w:rsidP="009B6131">
            <w:pPr>
              <w:spacing w:after="0"/>
              <w:rPr>
                <w:rFonts w:ascii="Arial" w:hAnsi="Arial" w:cs="Arial"/>
                <w:b/>
                <w:bCs/>
              </w:rPr>
            </w:pPr>
            <w:r w:rsidRPr="00B938F3">
              <w:rPr>
                <w:rFonts w:ascii="Arial" w:hAnsi="Arial" w:cs="Arial"/>
                <w:b/>
                <w:bCs/>
              </w:rPr>
              <w:t>TOTALE</w:t>
            </w:r>
          </w:p>
        </w:tc>
        <w:tc>
          <w:tcPr>
            <w:tcW w:w="1762" w:type="dxa"/>
            <w:shd w:val="clear" w:color="auto" w:fill="D9D9D9" w:themeFill="background1" w:themeFillShade="D9"/>
            <w:vAlign w:val="center"/>
          </w:tcPr>
          <w:p w14:paraId="03029D51" w14:textId="77777777" w:rsidR="00306CE4" w:rsidRPr="00B938F3" w:rsidRDefault="00306CE4" w:rsidP="009B6131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14:paraId="1659EE97" w14:textId="3FF40C0B" w:rsidR="00306CE4" w:rsidRPr="00B938F3" w:rsidRDefault="00306CE4" w:rsidP="009B6131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95" w:type="dxa"/>
            <w:shd w:val="clear" w:color="auto" w:fill="D9D9D9" w:themeFill="background1" w:themeFillShade="D9"/>
            <w:vAlign w:val="center"/>
          </w:tcPr>
          <w:p w14:paraId="1322D93F" w14:textId="77777777" w:rsidR="00306CE4" w:rsidRPr="00B938F3" w:rsidRDefault="00306CE4" w:rsidP="009B6131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627FCDCC" w14:textId="47541A67" w:rsidR="00AA4879" w:rsidRPr="00F74292" w:rsidRDefault="00AA4879">
      <w:pPr>
        <w:rPr>
          <w:rFonts w:ascii="Arial" w:hAnsi="Arial" w:cs="Arial"/>
        </w:rPr>
      </w:pPr>
    </w:p>
    <w:p w14:paraId="77DFEA25" w14:textId="77777777" w:rsidR="0030026A" w:rsidRPr="00F74292" w:rsidRDefault="0030026A" w:rsidP="0030026A">
      <w:pPr>
        <w:rPr>
          <w:rFonts w:ascii="Arial" w:hAnsi="Arial" w:cs="Arial"/>
        </w:rPr>
      </w:pPr>
      <w:r w:rsidRPr="00F74292">
        <w:rPr>
          <w:rFonts w:ascii="Arial" w:hAnsi="Arial" w:cs="Arial"/>
        </w:rPr>
        <w:t>Luogo e Data____________________</w:t>
      </w:r>
    </w:p>
    <w:p w14:paraId="64268939" w14:textId="77777777" w:rsidR="0030026A" w:rsidRPr="00F74292" w:rsidRDefault="0030026A" w:rsidP="0030026A">
      <w:pPr>
        <w:rPr>
          <w:rFonts w:ascii="Arial" w:hAnsi="Arial" w:cs="Arial"/>
        </w:rPr>
      </w:pPr>
    </w:p>
    <w:p w14:paraId="356B2C3F" w14:textId="77777777" w:rsidR="0030026A" w:rsidRPr="00F74292" w:rsidRDefault="0030026A" w:rsidP="0030026A">
      <w:pPr>
        <w:ind w:left="4253"/>
        <w:jc w:val="center"/>
        <w:rPr>
          <w:rFonts w:ascii="Arial" w:hAnsi="Arial" w:cs="Arial"/>
        </w:rPr>
      </w:pPr>
      <w:bookmarkStart w:id="2" w:name="_Hlk208077641"/>
      <w:r w:rsidRPr="00F74292">
        <w:rPr>
          <w:rFonts w:ascii="Arial" w:hAnsi="Arial" w:cs="Arial"/>
        </w:rPr>
        <w:t>Il Legale Rappresentante del Beneficiario</w:t>
      </w:r>
    </w:p>
    <w:p w14:paraId="2303A075" w14:textId="41083064" w:rsidR="00077CB8" w:rsidRDefault="0030026A" w:rsidP="005C1F99">
      <w:pPr>
        <w:ind w:left="4253"/>
        <w:jc w:val="center"/>
        <w:rPr>
          <w:rFonts w:ascii="Arial" w:hAnsi="Arial" w:cs="Arial"/>
        </w:rPr>
      </w:pPr>
      <w:r w:rsidRPr="00F74292">
        <w:rPr>
          <w:rFonts w:ascii="Arial" w:hAnsi="Arial" w:cs="Arial"/>
        </w:rPr>
        <w:t>(Firma digitale)</w:t>
      </w:r>
      <w:bookmarkEnd w:id="2"/>
    </w:p>
    <w:sectPr w:rsidR="00077CB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7750" w14:textId="77777777" w:rsidR="00B11D2F" w:rsidRPr="00F74292" w:rsidRDefault="00B11D2F" w:rsidP="00824F7A">
      <w:pPr>
        <w:spacing w:after="0" w:line="240" w:lineRule="auto"/>
      </w:pPr>
      <w:r w:rsidRPr="00F74292">
        <w:separator/>
      </w:r>
    </w:p>
  </w:endnote>
  <w:endnote w:type="continuationSeparator" w:id="0">
    <w:p w14:paraId="6B3CA0D7" w14:textId="77777777" w:rsidR="00B11D2F" w:rsidRPr="00F74292" w:rsidRDefault="00B11D2F" w:rsidP="00824F7A">
      <w:pPr>
        <w:spacing w:after="0" w:line="240" w:lineRule="auto"/>
      </w:pPr>
      <w:r w:rsidRPr="00F7429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F2426" w14:textId="77777777" w:rsidR="00B11D2F" w:rsidRPr="00F74292" w:rsidRDefault="00B11D2F" w:rsidP="00824F7A">
      <w:pPr>
        <w:spacing w:after="0" w:line="240" w:lineRule="auto"/>
      </w:pPr>
      <w:r w:rsidRPr="00F74292">
        <w:separator/>
      </w:r>
    </w:p>
  </w:footnote>
  <w:footnote w:type="continuationSeparator" w:id="0">
    <w:p w14:paraId="581C00E7" w14:textId="77777777" w:rsidR="00B11D2F" w:rsidRPr="00F74292" w:rsidRDefault="00B11D2F" w:rsidP="00824F7A">
      <w:pPr>
        <w:spacing w:after="0" w:line="240" w:lineRule="auto"/>
      </w:pPr>
      <w:r w:rsidRPr="00F7429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725C" w14:textId="565925B2" w:rsidR="00824F7A" w:rsidRPr="00F74292" w:rsidRDefault="00824F7A" w:rsidP="00824F7A">
    <w:pPr>
      <w:pStyle w:val="Intestazione"/>
      <w:jc w:val="right"/>
      <w:rPr>
        <w:rFonts w:ascii="Arial" w:hAnsi="Arial" w:cs="Arial"/>
        <w:sz w:val="20"/>
        <w:szCs w:val="20"/>
      </w:rPr>
    </w:pPr>
    <w:r w:rsidRPr="00F74292">
      <w:rPr>
        <w:rFonts w:ascii="Arial" w:hAnsi="Arial" w:cs="Arial"/>
        <w:sz w:val="20"/>
        <w:szCs w:val="20"/>
      </w:rPr>
      <w:t>Allegato 02a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5593623">
    <w:abstractNumId w:val="8"/>
  </w:num>
  <w:num w:numId="2" w16cid:durableId="1572278072">
    <w:abstractNumId w:val="6"/>
  </w:num>
  <w:num w:numId="3" w16cid:durableId="1226717599">
    <w:abstractNumId w:val="5"/>
  </w:num>
  <w:num w:numId="4" w16cid:durableId="1324819613">
    <w:abstractNumId w:val="4"/>
  </w:num>
  <w:num w:numId="5" w16cid:durableId="20206982">
    <w:abstractNumId w:val="7"/>
  </w:num>
  <w:num w:numId="6" w16cid:durableId="1898317049">
    <w:abstractNumId w:val="3"/>
  </w:num>
  <w:num w:numId="7" w16cid:durableId="1702322239">
    <w:abstractNumId w:val="2"/>
  </w:num>
  <w:num w:numId="8" w16cid:durableId="979845301">
    <w:abstractNumId w:val="1"/>
  </w:num>
  <w:num w:numId="9" w16cid:durableId="1585140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7CB8"/>
    <w:rsid w:val="00131D81"/>
    <w:rsid w:val="0015074B"/>
    <w:rsid w:val="001A1076"/>
    <w:rsid w:val="00227A8F"/>
    <w:rsid w:val="0029639D"/>
    <w:rsid w:val="0030026A"/>
    <w:rsid w:val="00306CE4"/>
    <w:rsid w:val="00326403"/>
    <w:rsid w:val="00326F90"/>
    <w:rsid w:val="00385913"/>
    <w:rsid w:val="003C301C"/>
    <w:rsid w:val="0045712D"/>
    <w:rsid w:val="004643FC"/>
    <w:rsid w:val="004D2AEC"/>
    <w:rsid w:val="00504283"/>
    <w:rsid w:val="00536835"/>
    <w:rsid w:val="005C1F99"/>
    <w:rsid w:val="006B7986"/>
    <w:rsid w:val="006D3F02"/>
    <w:rsid w:val="008109BF"/>
    <w:rsid w:val="00824F7A"/>
    <w:rsid w:val="008843E1"/>
    <w:rsid w:val="009022BD"/>
    <w:rsid w:val="00914FFB"/>
    <w:rsid w:val="00AA1D8D"/>
    <w:rsid w:val="00AA4879"/>
    <w:rsid w:val="00AF1EEE"/>
    <w:rsid w:val="00B11D2F"/>
    <w:rsid w:val="00B34820"/>
    <w:rsid w:val="00B46DD7"/>
    <w:rsid w:val="00B47730"/>
    <w:rsid w:val="00CB0664"/>
    <w:rsid w:val="00E1320D"/>
    <w:rsid w:val="00E15E3D"/>
    <w:rsid w:val="00E807E6"/>
    <w:rsid w:val="00EF3716"/>
    <w:rsid w:val="00F74292"/>
    <w:rsid w:val="00FC693F"/>
    <w:rsid w:val="00FF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052326"/>
  <w14:defaultImageDpi w14:val="33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15</cp:revision>
  <dcterms:created xsi:type="dcterms:W3CDTF">2025-09-07T09:03:00Z</dcterms:created>
  <dcterms:modified xsi:type="dcterms:W3CDTF">2026-05-18T15:12:00Z</dcterms:modified>
  <cp:category/>
</cp:coreProperties>
</file>